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01510108" w:rsidR="009B77C6" w:rsidRDefault="00363E3B">
      <w:pPr>
        <w:pStyle w:val="Heading2"/>
      </w:pPr>
      <w:r>
        <w:rPr>
          <w:noProof/>
        </w:rPr>
        <w:drawing>
          <wp:inline distT="0" distB="0" distL="0" distR="0" wp14:anchorId="6FAB33F3" wp14:editId="42EB0FAB">
            <wp:extent cx="2543175" cy="733936"/>
            <wp:effectExtent l="0" t="0" r="0" b="9525"/>
            <wp:docPr id="5137673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881" cy="737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C2C7E" w14:textId="7B48417C" w:rsidR="00C36E88" w:rsidRDefault="00000000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000000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57FFFBFC" w14:textId="6107DD72" w:rsidR="00C36E88" w:rsidRDefault="00227DF7">
            <w:r w:rsidRPr="00227DF7">
              <w:t xml:space="preserve">Sentinel House, </w:t>
            </w:r>
            <w:proofErr w:type="spellStart"/>
            <w:r w:rsidRPr="00227DF7">
              <w:t>Ancells</w:t>
            </w:r>
            <w:proofErr w:type="spellEnd"/>
            <w:r w:rsidRPr="00227DF7">
              <w:t xml:space="preserve"> Business Park, Harvest Crescent, Fleet, GU51 2UZ</w:t>
            </w:r>
          </w:p>
        </w:tc>
      </w:tr>
    </w:tbl>
    <w:p w14:paraId="59B2FCA7" w14:textId="77777777" w:rsidR="00C36E88" w:rsidRDefault="00000000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8"/>
        <w:gridCol w:w="1977"/>
        <w:gridCol w:w="4465"/>
      </w:tblGrid>
      <w:tr w:rsidR="00C36E88" w14:paraId="1397FD9C" w14:textId="77777777" w:rsidTr="00227DF7">
        <w:tc>
          <w:tcPr>
            <w:tcW w:w="2286" w:type="dxa"/>
          </w:tcPr>
          <w:p w14:paraId="429373B3" w14:textId="77777777" w:rsidR="00C36E88" w:rsidRDefault="00000000">
            <w:r>
              <w:rPr>
                <w:sz w:val="20"/>
              </w:rPr>
              <w:t>BDM / Contact</w:t>
            </w:r>
          </w:p>
        </w:tc>
        <w:tc>
          <w:tcPr>
            <w:tcW w:w="2105" w:type="dxa"/>
          </w:tcPr>
          <w:p w14:paraId="2DCA7C7C" w14:textId="77777777" w:rsidR="00C36E88" w:rsidRDefault="00000000">
            <w:r>
              <w:rPr>
                <w:sz w:val="20"/>
              </w:rPr>
              <w:t>Contact Number</w:t>
            </w:r>
          </w:p>
        </w:tc>
        <w:tc>
          <w:tcPr>
            <w:tcW w:w="4465" w:type="dxa"/>
          </w:tcPr>
          <w:p w14:paraId="4C166E73" w14:textId="77777777" w:rsidR="00C36E88" w:rsidRDefault="00000000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 w:rsidTr="00227DF7">
        <w:trPr>
          <w:trHeight w:val="491"/>
        </w:trPr>
        <w:tc>
          <w:tcPr>
            <w:tcW w:w="2286" w:type="dxa"/>
            <w:vAlign w:val="center"/>
          </w:tcPr>
          <w:p w14:paraId="48E8F641" w14:textId="1F451EC5" w:rsidR="00C36E88" w:rsidRDefault="00227DF7" w:rsidP="00227DF7">
            <w:pPr>
              <w:jc w:val="center"/>
            </w:pPr>
            <w:r>
              <w:t>BDM: Harriet McColl</w:t>
            </w:r>
          </w:p>
        </w:tc>
        <w:tc>
          <w:tcPr>
            <w:tcW w:w="2105" w:type="dxa"/>
            <w:vAlign w:val="center"/>
          </w:tcPr>
          <w:p w14:paraId="2C3BF860" w14:textId="50365B7F" w:rsidR="00C36E88" w:rsidRDefault="00227DF7" w:rsidP="00227DF7">
            <w:pPr>
              <w:jc w:val="center"/>
            </w:pPr>
            <w:r w:rsidRPr="00227DF7">
              <w:t>07864 606 858</w:t>
            </w:r>
          </w:p>
        </w:tc>
        <w:tc>
          <w:tcPr>
            <w:tcW w:w="4465" w:type="dxa"/>
            <w:vAlign w:val="center"/>
          </w:tcPr>
          <w:p w14:paraId="13B44FC6" w14:textId="245808EE" w:rsidR="00C36E88" w:rsidRDefault="00227DF7" w:rsidP="00227DF7">
            <w:pPr>
              <w:jc w:val="center"/>
            </w:pPr>
            <w:r w:rsidRPr="00227DF7">
              <w:t>Harriet.McColl@interbayassetfinance.co.uk</w:t>
            </w:r>
          </w:p>
        </w:tc>
      </w:tr>
      <w:tr w:rsidR="00C36E88" w14:paraId="6A898698" w14:textId="77777777" w:rsidTr="00227DF7">
        <w:tc>
          <w:tcPr>
            <w:tcW w:w="2286" w:type="dxa"/>
            <w:vAlign w:val="center"/>
          </w:tcPr>
          <w:p w14:paraId="4A57DEC6" w14:textId="58498D45" w:rsidR="00C36E88" w:rsidRDefault="00227DF7" w:rsidP="00227DF7">
            <w:pPr>
              <w:jc w:val="center"/>
            </w:pPr>
            <w:r w:rsidRPr="00227DF7">
              <w:t>Proposals, Document checking, KYC checks, General enquiries</w:t>
            </w:r>
          </w:p>
        </w:tc>
        <w:tc>
          <w:tcPr>
            <w:tcW w:w="2105" w:type="dxa"/>
            <w:vAlign w:val="center"/>
          </w:tcPr>
          <w:p w14:paraId="280A2DCB" w14:textId="2CEA64E7" w:rsidR="00C36E88" w:rsidRPr="00227DF7" w:rsidRDefault="00227DF7" w:rsidP="00227DF7">
            <w:pPr>
              <w:jc w:val="center"/>
            </w:pPr>
            <w:r w:rsidRPr="00227DF7">
              <w:rPr>
                <w:lang w:val="en-GB"/>
              </w:rPr>
              <w:t>0345 120 2007</w:t>
            </w:r>
          </w:p>
        </w:tc>
        <w:tc>
          <w:tcPr>
            <w:tcW w:w="4465" w:type="dxa"/>
            <w:vAlign w:val="center"/>
          </w:tcPr>
          <w:p w14:paraId="298B92C0" w14:textId="24E5AD2C" w:rsidR="00C36E88" w:rsidRDefault="00227DF7" w:rsidP="00227DF7">
            <w:pPr>
              <w:jc w:val="center"/>
            </w:pPr>
            <w:r w:rsidRPr="00227DF7">
              <w:t>sales</w:t>
            </w:r>
            <w:r>
              <w:t>s</w:t>
            </w:r>
            <w:r w:rsidRPr="00227DF7">
              <w:t>upport@interbayassetfinance.co.uk</w:t>
            </w:r>
          </w:p>
        </w:tc>
      </w:tr>
      <w:tr w:rsidR="00C36E88" w14:paraId="0CEAA2BC" w14:textId="77777777" w:rsidTr="00227DF7">
        <w:trPr>
          <w:trHeight w:val="467"/>
        </w:trPr>
        <w:tc>
          <w:tcPr>
            <w:tcW w:w="2286" w:type="dxa"/>
            <w:vAlign w:val="center"/>
          </w:tcPr>
          <w:p w14:paraId="38FD73EC" w14:textId="239FEC02" w:rsidR="00C36E88" w:rsidRPr="00227DF7" w:rsidRDefault="00227DF7" w:rsidP="00227DF7">
            <w:pPr>
              <w:jc w:val="center"/>
              <w:rPr>
                <w:lang w:val="en-GB"/>
              </w:rPr>
            </w:pPr>
            <w:r w:rsidRPr="00227DF7">
              <w:rPr>
                <w:lang w:val="en-GB"/>
              </w:rPr>
              <w:t>Payout</w:t>
            </w:r>
          </w:p>
        </w:tc>
        <w:tc>
          <w:tcPr>
            <w:tcW w:w="2105" w:type="dxa"/>
            <w:vAlign w:val="center"/>
          </w:tcPr>
          <w:p w14:paraId="6E55047D" w14:textId="29EAB9E6" w:rsidR="00C36E88" w:rsidRDefault="00227DF7" w:rsidP="00227DF7">
            <w:pPr>
              <w:jc w:val="center"/>
            </w:pPr>
            <w:r w:rsidRPr="00227DF7">
              <w:rPr>
                <w:lang w:val="en-GB"/>
              </w:rPr>
              <w:t>0345 120 2007</w:t>
            </w:r>
          </w:p>
        </w:tc>
        <w:tc>
          <w:tcPr>
            <w:tcW w:w="4465" w:type="dxa"/>
            <w:vAlign w:val="center"/>
          </w:tcPr>
          <w:p w14:paraId="4E9A34DB" w14:textId="60BE36B7" w:rsidR="00C36E88" w:rsidRDefault="00227DF7" w:rsidP="00227DF7">
            <w:pPr>
              <w:jc w:val="center"/>
            </w:pPr>
            <w:r w:rsidRPr="00227DF7">
              <w:rPr>
                <w:lang w:val="en-GB"/>
              </w:rPr>
              <w:t>payout@interbayassetfinance.co.uk</w:t>
            </w:r>
          </w:p>
        </w:tc>
      </w:tr>
      <w:tr w:rsidR="00C36E88" w14:paraId="695E782C" w14:textId="77777777" w:rsidTr="00227DF7">
        <w:tc>
          <w:tcPr>
            <w:tcW w:w="2286" w:type="dxa"/>
            <w:vAlign w:val="center"/>
          </w:tcPr>
          <w:p w14:paraId="2071AC5D" w14:textId="605B5658" w:rsidR="00C36E88" w:rsidRPr="00227DF7" w:rsidRDefault="00227DF7" w:rsidP="00227DF7">
            <w:pPr>
              <w:jc w:val="center"/>
              <w:rPr>
                <w:lang w:val="en-GB"/>
              </w:rPr>
            </w:pPr>
            <w:r w:rsidRPr="00227DF7">
              <w:rPr>
                <w:lang w:val="en-GB"/>
              </w:rPr>
              <w:t>Settlements, in life queries, Novation’s.</w:t>
            </w:r>
          </w:p>
        </w:tc>
        <w:tc>
          <w:tcPr>
            <w:tcW w:w="2105" w:type="dxa"/>
            <w:vAlign w:val="center"/>
          </w:tcPr>
          <w:p w14:paraId="43EE29C0" w14:textId="2B0C5D8A" w:rsidR="00C36E88" w:rsidRDefault="00227DF7" w:rsidP="00227DF7">
            <w:pPr>
              <w:jc w:val="center"/>
            </w:pPr>
            <w:r w:rsidRPr="00227DF7">
              <w:rPr>
                <w:lang w:val="en-GB"/>
              </w:rPr>
              <w:t>0345 120 2007</w:t>
            </w:r>
          </w:p>
        </w:tc>
        <w:tc>
          <w:tcPr>
            <w:tcW w:w="4465" w:type="dxa"/>
            <w:vAlign w:val="center"/>
          </w:tcPr>
          <w:p w14:paraId="22C48CE8" w14:textId="219345D5" w:rsidR="00C36E88" w:rsidRDefault="00227DF7" w:rsidP="00227DF7">
            <w:pPr>
              <w:jc w:val="center"/>
            </w:pPr>
            <w:r w:rsidRPr="00227DF7">
              <w:rPr>
                <w:lang w:val="en-GB"/>
              </w:rPr>
              <w:t>customerservice@interbayassetfinance.co.uk</w:t>
            </w:r>
          </w:p>
        </w:tc>
      </w:tr>
      <w:tr w:rsidR="00C36E88" w14:paraId="38A29B6A" w14:textId="77777777" w:rsidTr="00227DF7">
        <w:tc>
          <w:tcPr>
            <w:tcW w:w="2286" w:type="dxa"/>
            <w:vAlign w:val="center"/>
          </w:tcPr>
          <w:p w14:paraId="68350C4B" w14:textId="146D3C5F" w:rsidR="00C36E88" w:rsidRPr="00227DF7" w:rsidRDefault="00227DF7" w:rsidP="00227DF7">
            <w:pPr>
              <w:jc w:val="center"/>
              <w:rPr>
                <w:lang w:val="en-GB"/>
              </w:rPr>
            </w:pPr>
            <w:r w:rsidRPr="00227DF7">
              <w:rPr>
                <w:lang w:val="en-GB"/>
              </w:rPr>
              <w:t>Collections, Recoveries</w:t>
            </w:r>
          </w:p>
        </w:tc>
        <w:tc>
          <w:tcPr>
            <w:tcW w:w="2105" w:type="dxa"/>
            <w:vAlign w:val="center"/>
          </w:tcPr>
          <w:p w14:paraId="5625910E" w14:textId="3599908E" w:rsidR="00C36E88" w:rsidRDefault="00227DF7" w:rsidP="00227DF7">
            <w:pPr>
              <w:jc w:val="center"/>
            </w:pPr>
            <w:r w:rsidRPr="00227DF7">
              <w:rPr>
                <w:lang w:val="en-GB"/>
              </w:rPr>
              <w:t>0345 120 2007</w:t>
            </w:r>
          </w:p>
        </w:tc>
        <w:tc>
          <w:tcPr>
            <w:tcW w:w="4465" w:type="dxa"/>
            <w:vAlign w:val="center"/>
          </w:tcPr>
          <w:p w14:paraId="7A3AB0EE" w14:textId="4CFBB7C1" w:rsidR="00C36E88" w:rsidRDefault="00227DF7" w:rsidP="00227DF7">
            <w:pPr>
              <w:jc w:val="center"/>
            </w:pPr>
            <w:r w:rsidRPr="00227DF7">
              <w:rPr>
                <w:lang w:val="en-GB"/>
              </w:rPr>
              <w:t>collections@interbayassetfinance.co.uk</w:t>
            </w:r>
          </w:p>
        </w:tc>
      </w:tr>
      <w:tr w:rsidR="00C36E88" w14:paraId="2923B362" w14:textId="77777777" w:rsidTr="00227DF7">
        <w:tc>
          <w:tcPr>
            <w:tcW w:w="2286" w:type="dxa"/>
            <w:vAlign w:val="center"/>
          </w:tcPr>
          <w:p w14:paraId="5130FC36" w14:textId="1186E652" w:rsidR="00C36E88" w:rsidRDefault="00227DF7" w:rsidP="00227DF7">
            <w:pPr>
              <w:jc w:val="center"/>
            </w:pPr>
            <w:r>
              <w:t xml:space="preserve">BDM OOO - </w:t>
            </w:r>
            <w:r w:rsidRPr="00227DF7">
              <w:t>All sales enquiries, pricing, proposal discussions, appeals, pricing</w:t>
            </w:r>
          </w:p>
        </w:tc>
        <w:tc>
          <w:tcPr>
            <w:tcW w:w="2105" w:type="dxa"/>
            <w:vAlign w:val="center"/>
          </w:tcPr>
          <w:p w14:paraId="17EB756C" w14:textId="77777777" w:rsidR="00227DF7" w:rsidRPr="00227DF7" w:rsidRDefault="00227DF7" w:rsidP="00227DF7">
            <w:pPr>
              <w:jc w:val="center"/>
              <w:rPr>
                <w:lang w:val="en-GB"/>
              </w:rPr>
            </w:pPr>
          </w:p>
          <w:p w14:paraId="5F488120" w14:textId="3DB1B5B2" w:rsidR="00C36E88" w:rsidRDefault="00227DF7" w:rsidP="00227DF7">
            <w:pPr>
              <w:jc w:val="center"/>
            </w:pPr>
            <w:r w:rsidRPr="00227DF7">
              <w:rPr>
                <w:lang w:val="en-GB"/>
              </w:rPr>
              <w:t>0345 120 2007</w:t>
            </w:r>
          </w:p>
        </w:tc>
        <w:tc>
          <w:tcPr>
            <w:tcW w:w="4465" w:type="dxa"/>
            <w:vAlign w:val="center"/>
          </w:tcPr>
          <w:p w14:paraId="7B8E9CD6" w14:textId="19ADACD3" w:rsidR="00C36E88" w:rsidRDefault="00227DF7" w:rsidP="00227DF7">
            <w:pPr>
              <w:jc w:val="center"/>
            </w:pPr>
            <w:r w:rsidRPr="00227DF7">
              <w:rPr>
                <w:lang w:val="en-GB"/>
              </w:rPr>
              <w:t>fleetsales@interbayassetfinance.co.uk</w:t>
            </w:r>
          </w:p>
        </w:tc>
      </w:tr>
    </w:tbl>
    <w:p w14:paraId="26D1D430" w14:textId="77777777" w:rsidR="00C36E88" w:rsidRDefault="00000000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876"/>
        <w:gridCol w:w="2879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000000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000000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000000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7BA1C06C" w:rsidR="00C36E88" w:rsidRDefault="002C288E">
            <w:proofErr w:type="gramStart"/>
            <w:r w:rsidRPr="002C288E">
              <w:t>Balloons @ 100</w:t>
            </w:r>
            <w:proofErr w:type="gramEnd"/>
            <w:r w:rsidRPr="002C288E">
              <w:t xml:space="preserve">% at end of term (Max </w:t>
            </w:r>
            <w:proofErr w:type="gramStart"/>
            <w:r w:rsidRPr="002C288E">
              <w:t>5 year</w:t>
            </w:r>
            <w:proofErr w:type="gramEnd"/>
            <w:r w:rsidRPr="002C288E">
              <w:t xml:space="preserve"> term)</w:t>
            </w:r>
          </w:p>
        </w:tc>
        <w:tc>
          <w:tcPr>
            <w:tcW w:w="2880" w:type="dxa"/>
          </w:tcPr>
          <w:p w14:paraId="65AEBA1D" w14:textId="2AAC3EAC" w:rsidR="00C36E88" w:rsidRDefault="002C288E">
            <w:r w:rsidRPr="002C288E">
              <w:t>Manual Underwriting</w:t>
            </w:r>
          </w:p>
        </w:tc>
        <w:tc>
          <w:tcPr>
            <w:tcW w:w="2880" w:type="dxa"/>
          </w:tcPr>
          <w:p w14:paraId="7B26CA24" w14:textId="25DDDBA4" w:rsidR="00C36E88" w:rsidRDefault="002C288E">
            <w:r w:rsidRPr="002C288E">
              <w:t>Adverse, missed payments</w:t>
            </w:r>
          </w:p>
        </w:tc>
      </w:tr>
      <w:tr w:rsidR="00C36E88" w14:paraId="7BC4B1E0" w14:textId="77777777">
        <w:tc>
          <w:tcPr>
            <w:tcW w:w="2880" w:type="dxa"/>
          </w:tcPr>
          <w:p w14:paraId="350D75E8" w14:textId="3AB349AE" w:rsidR="00C36E88" w:rsidRDefault="002C288E">
            <w:r w:rsidRPr="002C288E">
              <w:t>Refi 100% Day 1 Value</w:t>
            </w:r>
          </w:p>
        </w:tc>
        <w:tc>
          <w:tcPr>
            <w:tcW w:w="2880" w:type="dxa"/>
          </w:tcPr>
          <w:p w14:paraId="607110F5" w14:textId="779D81BC" w:rsidR="00C36E88" w:rsidRDefault="002C288E">
            <w:proofErr w:type="gramStart"/>
            <w:r>
              <w:t>18-84 month</w:t>
            </w:r>
            <w:proofErr w:type="gramEnd"/>
            <w:r>
              <w:t xml:space="preserve"> terms </w:t>
            </w:r>
          </w:p>
        </w:tc>
        <w:tc>
          <w:tcPr>
            <w:tcW w:w="2880" w:type="dxa"/>
          </w:tcPr>
          <w:p w14:paraId="6CA47260" w14:textId="4C7EA67D" w:rsidR="00C36E88" w:rsidRDefault="002C288E">
            <w:r w:rsidRPr="002C288E">
              <w:t>Failed businesses</w:t>
            </w:r>
          </w:p>
        </w:tc>
      </w:tr>
      <w:tr w:rsidR="00C36E88" w14:paraId="6F37CEF8" w14:textId="77777777">
        <w:tc>
          <w:tcPr>
            <w:tcW w:w="2880" w:type="dxa"/>
          </w:tcPr>
          <w:p w14:paraId="43E8D8E2" w14:textId="58C250C5" w:rsidR="00C36E88" w:rsidRDefault="002C288E">
            <w:r w:rsidRPr="002C288E">
              <w:t>Mix of assets (see asset guide)</w:t>
            </w:r>
          </w:p>
        </w:tc>
        <w:tc>
          <w:tcPr>
            <w:tcW w:w="2880" w:type="dxa"/>
          </w:tcPr>
          <w:p w14:paraId="56D52F57" w14:textId="631BE816" w:rsidR="00C36E88" w:rsidRDefault="002C288E">
            <w:r w:rsidRPr="002C288E">
              <w:t>Credit line ability</w:t>
            </w:r>
          </w:p>
        </w:tc>
        <w:tc>
          <w:tcPr>
            <w:tcW w:w="2880" w:type="dxa"/>
          </w:tcPr>
          <w:p w14:paraId="4B860342" w14:textId="0DC63096" w:rsidR="00C36E88" w:rsidRDefault="002C288E">
            <w:r w:rsidRPr="002C288E">
              <w:t>Loss making businesses</w:t>
            </w:r>
          </w:p>
        </w:tc>
      </w:tr>
      <w:tr w:rsidR="00C36E88" w14:paraId="7927858B" w14:textId="77777777">
        <w:tc>
          <w:tcPr>
            <w:tcW w:w="2880" w:type="dxa"/>
          </w:tcPr>
          <w:p w14:paraId="4B0BF1AF" w14:textId="23C4A3BE" w:rsidR="00C36E88" w:rsidRDefault="002C288E">
            <w:r w:rsidRPr="002C288E">
              <w:t>Up to 4 Month Vat def Approvals (no evidence required)</w:t>
            </w:r>
          </w:p>
        </w:tc>
        <w:tc>
          <w:tcPr>
            <w:tcW w:w="2880" w:type="dxa"/>
          </w:tcPr>
          <w:p w14:paraId="2443AE80" w14:textId="64FAFE8C" w:rsidR="00C36E88" w:rsidRDefault="002C288E">
            <w:r w:rsidRPr="002C288E">
              <w:t>E-sign docs</w:t>
            </w:r>
          </w:p>
        </w:tc>
        <w:tc>
          <w:tcPr>
            <w:tcW w:w="2880" w:type="dxa"/>
          </w:tcPr>
          <w:p w14:paraId="2892ED80" w14:textId="77777777" w:rsidR="002C288E" w:rsidRDefault="002C288E" w:rsidP="002C288E">
            <w:r>
              <w:t xml:space="preserve">Only support Scotland if wheeled assets </w:t>
            </w:r>
          </w:p>
          <w:p w14:paraId="538A3BDE" w14:textId="77777777" w:rsidR="00C36E88" w:rsidRDefault="00C36E88"/>
        </w:tc>
      </w:tr>
      <w:tr w:rsidR="00C36E88" w14:paraId="5B15CF81" w14:textId="77777777">
        <w:tc>
          <w:tcPr>
            <w:tcW w:w="2880" w:type="dxa"/>
          </w:tcPr>
          <w:p w14:paraId="7C3B13CA" w14:textId="3013147D" w:rsidR="00C36E88" w:rsidRDefault="002C288E">
            <w:r w:rsidRPr="002C288E">
              <w:t>Lease &amp; HP</w:t>
            </w:r>
          </w:p>
        </w:tc>
        <w:tc>
          <w:tcPr>
            <w:tcW w:w="2880" w:type="dxa"/>
          </w:tcPr>
          <w:p w14:paraId="0173149D" w14:textId="11D676E2" w:rsidR="00C36E88" w:rsidRDefault="002C288E">
            <w:r w:rsidRPr="002C288E">
              <w:t>Quick turnaround times</w:t>
            </w:r>
          </w:p>
        </w:tc>
        <w:tc>
          <w:tcPr>
            <w:tcW w:w="2880" w:type="dxa"/>
          </w:tcPr>
          <w:p w14:paraId="36EA71A0" w14:textId="716ABB6C" w:rsidR="00C36E88" w:rsidRDefault="002C288E">
            <w:r w:rsidRPr="002C288E">
              <w:t>New start with no previous experience/businesses</w:t>
            </w:r>
          </w:p>
        </w:tc>
      </w:tr>
    </w:tbl>
    <w:p w14:paraId="6EC67EFF" w14:textId="77777777" w:rsidR="00C36E88" w:rsidRDefault="00000000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000000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000000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78BAC052" w14:textId="48530EF5" w:rsidR="00227DF7" w:rsidRDefault="00227DF7" w:rsidP="00227DF7">
            <w:r>
              <w:t>Access Platforms</w:t>
            </w:r>
          </w:p>
          <w:p w14:paraId="1D45F648" w14:textId="4A93F1E8" w:rsidR="00227DF7" w:rsidRDefault="00227DF7" w:rsidP="00227DF7">
            <w:r>
              <w:t>Bulldozers</w:t>
            </w:r>
          </w:p>
          <w:p w14:paraId="20A44F87" w14:textId="23994DEB" w:rsidR="00227DF7" w:rsidRDefault="00227DF7" w:rsidP="00227DF7">
            <w:r>
              <w:t>Buses &amp; Coaches</w:t>
            </w:r>
          </w:p>
          <w:p w14:paraId="3C7ABD90" w14:textId="7E52292E" w:rsidR="00227DF7" w:rsidRDefault="00227DF7" w:rsidP="00227DF7">
            <w:r>
              <w:lastRenderedPageBreak/>
              <w:t>Cars – BTF &lt; £1</w:t>
            </w:r>
            <w:r>
              <w:t>75</w:t>
            </w:r>
            <w:r>
              <w:t>k (non-sports/luxury)</w:t>
            </w:r>
          </w:p>
          <w:p w14:paraId="2F266C79" w14:textId="4F88101B" w:rsidR="00227DF7" w:rsidRDefault="00227DF7" w:rsidP="00227DF7">
            <w:r>
              <w:t>Combine Harvesters</w:t>
            </w:r>
          </w:p>
          <w:p w14:paraId="01B5AB67" w14:textId="461CA7CC" w:rsidR="00227DF7" w:rsidRDefault="00227DF7" w:rsidP="00227DF7">
            <w:r>
              <w:t>Construction Equipment</w:t>
            </w:r>
          </w:p>
          <w:p w14:paraId="2DA07C81" w14:textId="5F678D67" w:rsidR="00227DF7" w:rsidRDefault="00227DF7" w:rsidP="00227DF7">
            <w:r>
              <w:t>Crushers</w:t>
            </w:r>
          </w:p>
          <w:p w14:paraId="0E0C0AA5" w14:textId="371DFE31" w:rsidR="00227DF7" w:rsidRDefault="00227DF7" w:rsidP="00227DF7">
            <w:r>
              <w:t>Dumpers a</w:t>
            </w:r>
            <w:r>
              <w:t>nd</w:t>
            </w:r>
            <w:r>
              <w:t xml:space="preserve"> Excavators</w:t>
            </w:r>
          </w:p>
          <w:p w14:paraId="68432753" w14:textId="5ADFA243" w:rsidR="00227DF7" w:rsidRDefault="00227DF7" w:rsidP="00227DF7">
            <w:r>
              <w:t>Farm Machinery</w:t>
            </w:r>
          </w:p>
          <w:p w14:paraId="4182DA7E" w14:textId="3076458E" w:rsidR="00227DF7" w:rsidRDefault="00227DF7" w:rsidP="00227DF7">
            <w:r>
              <w:t>CNC Lathe</w:t>
            </w:r>
            <w:r>
              <w:t>s</w:t>
            </w:r>
          </w:p>
          <w:p w14:paraId="5B86F86E" w14:textId="5C1AE72E" w:rsidR="00227DF7" w:rsidRDefault="00227DF7" w:rsidP="00227DF7">
            <w:r>
              <w:t>Machine Tools</w:t>
            </w:r>
          </w:p>
          <w:p w14:paraId="5CCF3D1F" w14:textId="674EFBB3" w:rsidR="00227DF7" w:rsidRDefault="00227DF7" w:rsidP="00227DF7">
            <w:r>
              <w:t>Manufacturing Machinery</w:t>
            </w:r>
          </w:p>
          <w:p w14:paraId="6D5BA437" w14:textId="07DB8EA5" w:rsidR="00227DF7" w:rsidRDefault="00227DF7" w:rsidP="00227DF7">
            <w:r>
              <w:t>Materials Handling</w:t>
            </w:r>
          </w:p>
          <w:p w14:paraId="77FBFE5B" w14:textId="38AF0D7A" w:rsidR="00227DF7" w:rsidRDefault="00227DF7" w:rsidP="00227DF7">
            <w:r>
              <w:t>Mobile Cranes</w:t>
            </w:r>
          </w:p>
          <w:p w14:paraId="27BE5374" w14:textId="069238E5" w:rsidR="00227DF7" w:rsidRDefault="00227DF7" w:rsidP="00227DF7">
            <w:r>
              <w:t>Printing Equipment – non digital</w:t>
            </w:r>
          </w:p>
          <w:p w14:paraId="13560F02" w14:textId="5C9F3F45" w:rsidR="00227DF7" w:rsidRDefault="00227DF7" w:rsidP="00227DF7">
            <w:r>
              <w:t>Screeners</w:t>
            </w:r>
          </w:p>
          <w:p w14:paraId="4957D6B0" w14:textId="32F092CB" w:rsidR="00227DF7" w:rsidRDefault="00227DF7" w:rsidP="00227DF7">
            <w:r>
              <w:t>Skip Loaders</w:t>
            </w:r>
          </w:p>
          <w:p w14:paraId="622ED1F9" w14:textId="6E98013B" w:rsidR="00227DF7" w:rsidRDefault="00227DF7" w:rsidP="00227DF7">
            <w:r>
              <w:t>Tankers</w:t>
            </w:r>
          </w:p>
          <w:p w14:paraId="09177CAF" w14:textId="7B64F65B" w:rsidR="00227DF7" w:rsidRDefault="00227DF7" w:rsidP="00227DF7">
            <w:r>
              <w:t>Tractors</w:t>
            </w:r>
          </w:p>
          <w:p w14:paraId="3E1810FD" w14:textId="5F7A0642" w:rsidR="00227DF7" w:rsidRDefault="00227DF7" w:rsidP="00227DF7">
            <w:r>
              <w:t>Trailers</w:t>
            </w:r>
          </w:p>
          <w:p w14:paraId="6008D9D1" w14:textId="3C5093F9" w:rsidR="00C36E88" w:rsidRDefault="00227DF7" w:rsidP="00227DF7">
            <w:r>
              <w:t>Trucks (HGVs + LCV’s)</w:t>
            </w:r>
          </w:p>
        </w:tc>
        <w:tc>
          <w:tcPr>
            <w:tcW w:w="4320" w:type="dxa"/>
          </w:tcPr>
          <w:p w14:paraId="724ACE12" w14:textId="12E74913" w:rsidR="00227DF7" w:rsidRDefault="00227DF7" w:rsidP="00227DF7">
            <w:r>
              <w:lastRenderedPageBreak/>
              <w:t xml:space="preserve">Solar panels </w:t>
            </w:r>
          </w:p>
          <w:p w14:paraId="69D35888" w14:textId="3121CDC3" w:rsidR="00227DF7" w:rsidRDefault="00227DF7" w:rsidP="00227DF7">
            <w:r>
              <w:t>Milking machine</w:t>
            </w:r>
            <w:r w:rsidR="00AB2E5F">
              <w:t>/</w:t>
            </w:r>
            <w:r>
              <w:t xml:space="preserve">Feeders for farm animals </w:t>
            </w:r>
          </w:p>
          <w:p w14:paraId="462F0C59" w14:textId="41BF063D" w:rsidR="00227DF7" w:rsidRDefault="00227DF7" w:rsidP="00227DF7">
            <w:r>
              <w:t xml:space="preserve">Skid plates </w:t>
            </w:r>
          </w:p>
          <w:p w14:paraId="72597B3D" w14:textId="7A2C8BF5" w:rsidR="00227DF7" w:rsidRDefault="00227DF7" w:rsidP="00227DF7">
            <w:r>
              <w:lastRenderedPageBreak/>
              <w:t>Taxi/Private hire due to the PCO nature of the businesses.</w:t>
            </w:r>
          </w:p>
          <w:p w14:paraId="61598769" w14:textId="77777777" w:rsidR="00C36E88" w:rsidRDefault="00227DF7" w:rsidP="00227DF7">
            <w:r>
              <w:t>Washer/dryers</w:t>
            </w:r>
          </w:p>
          <w:p w14:paraId="40DAE9C0" w14:textId="4F628E61" w:rsidR="00AB2E5F" w:rsidRPr="00AB2E5F" w:rsidRDefault="00AB2E5F" w:rsidP="00AB2E5F">
            <w:pPr>
              <w:rPr>
                <w:lang w:val="en-GB"/>
              </w:rPr>
            </w:pPr>
            <w:r>
              <w:t>Sport/Luxury cars (</w:t>
            </w:r>
            <w:r w:rsidRPr="00AB2E5F">
              <w:rPr>
                <w:lang w:val="en-GB"/>
              </w:rPr>
              <w:t>Ferrari</w:t>
            </w:r>
            <w:r>
              <w:rPr>
                <w:lang w:val="en-GB"/>
              </w:rPr>
              <w:t xml:space="preserve">, </w:t>
            </w:r>
            <w:r w:rsidRPr="00AB2E5F">
              <w:rPr>
                <w:lang w:val="en-GB"/>
              </w:rPr>
              <w:t>Lambo</w:t>
            </w:r>
            <w:r>
              <w:rPr>
                <w:lang w:val="en-GB"/>
              </w:rPr>
              <w:t xml:space="preserve">rghini, </w:t>
            </w:r>
            <w:r w:rsidRPr="00AB2E5F">
              <w:rPr>
                <w:lang w:val="en-GB"/>
              </w:rPr>
              <w:t>McLaren</w:t>
            </w:r>
            <w:r>
              <w:rPr>
                <w:lang w:val="en-GB"/>
              </w:rPr>
              <w:t xml:space="preserve">, </w:t>
            </w:r>
            <w:r w:rsidRPr="00AB2E5F">
              <w:rPr>
                <w:lang w:val="en-GB"/>
              </w:rPr>
              <w:t>Rolls Royce</w:t>
            </w:r>
            <w:r>
              <w:rPr>
                <w:lang w:val="en-GB"/>
              </w:rPr>
              <w:t>)</w:t>
            </w:r>
          </w:p>
          <w:p w14:paraId="4E991957" w14:textId="29462EF0" w:rsidR="00AB2E5F" w:rsidRDefault="00AB2E5F" w:rsidP="00227DF7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AD073A7"/>
    <w:multiLevelType w:val="hybridMultilevel"/>
    <w:tmpl w:val="3D50B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  <w:num w:numId="10" w16cid:durableId="9603802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27DF7"/>
    <w:rsid w:val="0029639D"/>
    <w:rsid w:val="002C288E"/>
    <w:rsid w:val="00326F90"/>
    <w:rsid w:val="00363E3B"/>
    <w:rsid w:val="00670EE6"/>
    <w:rsid w:val="008922D5"/>
    <w:rsid w:val="009B77C6"/>
    <w:rsid w:val="00AA1D8D"/>
    <w:rsid w:val="00AB2E5F"/>
    <w:rsid w:val="00B4228E"/>
    <w:rsid w:val="00B47730"/>
    <w:rsid w:val="00C36E88"/>
    <w:rsid w:val="00CB0664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AB2E5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Harriet McColl</cp:lastModifiedBy>
  <cp:revision>4</cp:revision>
  <dcterms:created xsi:type="dcterms:W3CDTF">2026-04-16T12:48:00Z</dcterms:created>
  <dcterms:modified xsi:type="dcterms:W3CDTF">2026-04-16T13:10:00Z</dcterms:modified>
  <cp:category/>
</cp:coreProperties>
</file>